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D958FA">
        <w:t>6</w:t>
      </w:r>
      <w:bookmarkStart w:id="11" w:name="_GoBack"/>
      <w:bookmarkEnd w:id="11"/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sym w:font="Wingdings" w:char="F06F"/>
            </w:r>
            <w:r>
              <w:t xml:space="preserve">  Kerncompetentie A</w:t>
            </w:r>
          </w:p>
          <w:p w:rsidR="00583EA0" w:rsidRDefault="00583EA0">
            <w:r>
              <w:sym w:font="Wingdings" w:char="F06F"/>
            </w:r>
            <w:r>
              <w:t xml:space="preserve">  Kerncompetentie ..</w:t>
            </w:r>
          </w:p>
          <w:p w:rsidR="00583EA0" w:rsidRDefault="00583EA0">
            <w:r>
              <w:sym w:font="Wingdings" w:char="F06F"/>
            </w:r>
            <w:r>
              <w:t xml:space="preserve">  Kerncompetentie ..</w:t>
            </w:r>
          </w:p>
          <w:p w:rsidR="00583EA0" w:rsidRDefault="00583EA0">
            <w:r>
              <w:sym w:font="Wingdings" w:char="F06F"/>
            </w:r>
            <w:r>
              <w:t xml:space="preserve">  Selectiecriterium A </w:t>
            </w:r>
          </w:p>
          <w:p w:rsidR="00583EA0" w:rsidRDefault="00583EA0">
            <w:r>
              <w:sym w:font="Wingdings" w:char="F06F"/>
            </w:r>
            <w:r>
              <w:t xml:space="preserve">  Selectiecriterium ..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D958FA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FF3D5D"/>
  <w15:docId w15:val="{7F19C90A-7655-4DD3-B9FB-AD7EE69C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1657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Munneke, Guus</cp:lastModifiedBy>
  <cp:revision>2</cp:revision>
  <dcterms:created xsi:type="dcterms:W3CDTF">2021-12-22T12:50:00Z</dcterms:created>
  <dcterms:modified xsi:type="dcterms:W3CDTF">2021-12-22T12:50:00Z</dcterms:modified>
</cp:coreProperties>
</file>